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A0" w:rsidRPr="006273A0" w:rsidRDefault="006273A0" w:rsidP="006273A0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6273A0" w:rsidRPr="006273A0" w:rsidRDefault="006273A0" w:rsidP="006273A0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6273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НАО «ТАРАЗСКИЙ УНИВЕРСИТЕТ ИМЕНИ М.Х. ДУЛАТИ»</w:t>
      </w:r>
    </w:p>
    <w:p w:rsidR="006273A0" w:rsidRPr="006273A0" w:rsidRDefault="006273A0" w:rsidP="006273A0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6273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«М.Х. ДУЛАТИ АТЫНДАҒ</w:t>
      </w:r>
      <w:proofErr w:type="gramStart"/>
      <w:r w:rsidRPr="006273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Ы</w:t>
      </w:r>
      <w:proofErr w:type="gramEnd"/>
      <w:r w:rsidRPr="006273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ТАРАЗ УНИВЕРСИТЕТІ» КЕ АҚ»</w:t>
      </w:r>
    </w:p>
    <w:p w:rsidR="006273A0" w:rsidRPr="006273A0" w:rsidRDefault="00DE2BAD" w:rsidP="006273A0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2E03DFCB" wp14:editId="65AD4A15">
            <wp:extent cx="1628775" cy="981075"/>
            <wp:effectExtent l="0" t="0" r="9525" b="9525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3A0" w:rsidRPr="006273A0" w:rsidRDefault="006273A0" w:rsidP="006273A0">
      <w:pPr>
        <w:keepNext/>
        <w:keepLines/>
        <w:spacing w:before="480" w:after="0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6273A0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</w:t>
      </w:r>
      <w:r w:rsidR="00DE2BAD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</w:t>
      </w:r>
      <w:r w:rsidRPr="006273A0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</w:t>
      </w:r>
      <w:proofErr w:type="spellStart"/>
      <w:r w:rsidRPr="006273A0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І</w:t>
      </w:r>
      <w:proofErr w:type="gramStart"/>
      <w:r w:rsidRPr="006273A0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ст</w:t>
      </w:r>
      <w:proofErr w:type="gramEnd"/>
      <w:r w:rsidRPr="006273A0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ің</w:t>
      </w:r>
      <w:proofErr w:type="spellEnd"/>
      <w:r w:rsidRPr="006273A0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№_____________    </w:t>
      </w:r>
      <w:r w:rsidR="00DE2BAD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                                            </w:t>
      </w:r>
      <w:r w:rsidRPr="006273A0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Томны</w:t>
      </w:r>
      <w:r w:rsidRPr="006273A0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kk-KZ"/>
        </w:rPr>
        <w:t>ң №_____________</w:t>
      </w:r>
    </w:p>
    <w:p w:rsidR="006273A0" w:rsidRPr="006273A0" w:rsidRDefault="006273A0" w:rsidP="006273A0">
      <w:pPr>
        <w:keepNext/>
        <w:keepLines/>
        <w:spacing w:before="480" w:after="0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</w:pPr>
    </w:p>
    <w:p w:rsidR="006273A0" w:rsidRPr="006273A0" w:rsidRDefault="006273A0" w:rsidP="006273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9E2F8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МҮДДЕЛЕР ҚАҚТЫҒЫСЫ ЖУРНАЛЫ</w:t>
      </w:r>
    </w:p>
    <w:p w:rsidR="006273A0" w:rsidRPr="009E2F89" w:rsidRDefault="006273A0" w:rsidP="006273A0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9E2F8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ЖУРНАЛ КОНФЛИКТА ИНТЕРЕСОВ</w:t>
      </w:r>
    </w:p>
    <w:p w:rsidR="006273A0" w:rsidRPr="006273A0" w:rsidRDefault="006273A0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6273A0" w:rsidRPr="006273A0" w:rsidRDefault="006273A0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02661" w:rsidRDefault="00202661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02661" w:rsidRDefault="00202661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02661" w:rsidRDefault="00202661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02661" w:rsidRDefault="00202661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6273A0" w:rsidRPr="006273A0" w:rsidRDefault="006273A0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273A0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_________________ </w:t>
      </w:r>
      <w:proofErr w:type="spellStart"/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парақ</w:t>
      </w:r>
      <w:proofErr w:type="spellEnd"/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(тар)</w:t>
      </w:r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6273A0" w:rsidRPr="006273A0" w:rsidRDefault="006273A0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сақталсын</w:t>
      </w:r>
      <w:proofErr w:type="spellEnd"/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</w:t>
      </w:r>
    </w:p>
    <w:p w:rsidR="006273A0" w:rsidRPr="006273A0" w:rsidRDefault="006273A0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басталуы</w:t>
      </w:r>
      <w:proofErr w:type="spellEnd"/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6273A0" w:rsidRPr="006273A0" w:rsidRDefault="006273A0" w:rsidP="0062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аяқталуы</w:t>
      </w:r>
      <w:proofErr w:type="spellEnd"/>
      <w:r w:rsidRPr="006273A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6273A0" w:rsidRPr="006273A0" w:rsidRDefault="006273A0" w:rsidP="006273A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73A0">
        <w:rPr>
          <w:rFonts w:ascii="Times New Roman" w:hAnsi="Times New Roman" w:cs="Times New Roman"/>
          <w:lang w:val="ru-RU"/>
        </w:rPr>
        <w:br/>
      </w:r>
      <w:proofErr w:type="spellStart"/>
      <w:r w:rsidRPr="006273A0">
        <w:rPr>
          <w:rFonts w:ascii="Times New Roman" w:hAnsi="Times New Roman" w:cs="Times New Roman"/>
          <w:b/>
          <w:sz w:val="28"/>
          <w:szCs w:val="28"/>
          <w:lang w:val="ru-RU"/>
        </w:rPr>
        <w:t>Тараз</w:t>
      </w:r>
      <w:proofErr w:type="spellEnd"/>
    </w:p>
    <w:p w:rsidR="00492922" w:rsidRPr="006273A0" w:rsidRDefault="00492922">
      <w:pPr>
        <w:rPr>
          <w:lang w:val="ru-RU"/>
        </w:rPr>
      </w:pPr>
    </w:p>
    <w:tbl>
      <w:tblPr>
        <w:tblStyle w:val="af6"/>
        <w:tblW w:w="13404" w:type="dxa"/>
        <w:tblLayout w:type="fixed"/>
        <w:tblLook w:val="04A0" w:firstRow="1" w:lastRow="0" w:firstColumn="1" w:lastColumn="0" w:noHBand="0" w:noVBand="1"/>
      </w:tblPr>
      <w:tblGrid>
        <w:gridCol w:w="515"/>
        <w:gridCol w:w="1294"/>
        <w:gridCol w:w="2268"/>
        <w:gridCol w:w="2240"/>
        <w:gridCol w:w="2976"/>
        <w:gridCol w:w="2977"/>
        <w:gridCol w:w="1134"/>
      </w:tblGrid>
      <w:tr w:rsidR="006273A0" w:rsidRPr="009E2F89" w:rsidTr="009E2F89">
        <w:tc>
          <w:tcPr>
            <w:tcW w:w="515" w:type="dxa"/>
          </w:tcPr>
          <w:p w:rsidR="006273A0" w:rsidRPr="009E2F89" w:rsidRDefault="006273A0" w:rsidP="003631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2F89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294" w:type="dxa"/>
          </w:tcPr>
          <w:p w:rsidR="006273A0" w:rsidRPr="009E2F89" w:rsidRDefault="006273A0" w:rsidP="003631B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E2F89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268" w:type="dxa"/>
          </w:tcPr>
          <w:p w:rsidR="006273A0" w:rsidRPr="009E2F89" w:rsidRDefault="006273A0" w:rsidP="003631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E2F89">
              <w:rPr>
                <w:rFonts w:ascii="Times New Roman" w:hAnsi="Times New Roman" w:cs="Times New Roman"/>
                <w:b/>
                <w:lang w:val="ru-RU"/>
              </w:rPr>
              <w:t xml:space="preserve">Ф.И.О. сотрудника / </w:t>
            </w:r>
            <w:proofErr w:type="spellStart"/>
            <w:r w:rsidRPr="009E2F89">
              <w:rPr>
                <w:rFonts w:ascii="Times New Roman" w:hAnsi="Times New Roman" w:cs="Times New Roman"/>
                <w:b/>
                <w:lang w:val="ru-RU"/>
              </w:rPr>
              <w:t>Қызметкердің</w:t>
            </w:r>
            <w:proofErr w:type="spellEnd"/>
            <w:r w:rsidRPr="009E2F8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9E2F89">
              <w:rPr>
                <w:rFonts w:ascii="Times New Roman" w:hAnsi="Times New Roman" w:cs="Times New Roman"/>
                <w:b/>
                <w:lang w:val="ru-RU"/>
              </w:rPr>
              <w:t>аты-жөні</w:t>
            </w:r>
            <w:proofErr w:type="spellEnd"/>
          </w:p>
        </w:tc>
        <w:tc>
          <w:tcPr>
            <w:tcW w:w="2240" w:type="dxa"/>
          </w:tcPr>
          <w:p w:rsidR="006273A0" w:rsidRPr="009E2F89" w:rsidRDefault="006273A0" w:rsidP="003631B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E2F89">
              <w:rPr>
                <w:rFonts w:ascii="Times New Roman" w:hAnsi="Times New Roman" w:cs="Times New Roman"/>
                <w:b/>
              </w:rPr>
              <w:t>Должность</w:t>
            </w:r>
            <w:proofErr w:type="spellEnd"/>
            <w:r w:rsidRPr="009E2F89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9E2F89">
              <w:rPr>
                <w:rFonts w:ascii="Times New Roman" w:hAnsi="Times New Roman" w:cs="Times New Roman"/>
                <w:b/>
              </w:rPr>
              <w:t>Лауазымы</w:t>
            </w:r>
            <w:proofErr w:type="spellEnd"/>
          </w:p>
        </w:tc>
        <w:tc>
          <w:tcPr>
            <w:tcW w:w="2976" w:type="dxa"/>
          </w:tcPr>
          <w:p w:rsidR="006273A0" w:rsidRPr="009E2F89" w:rsidRDefault="006273A0" w:rsidP="003631B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E2F89">
              <w:rPr>
                <w:rFonts w:ascii="Times New Roman" w:hAnsi="Times New Roman" w:cs="Times New Roman"/>
                <w:b/>
              </w:rPr>
              <w:t>Суть</w:t>
            </w:r>
            <w:proofErr w:type="spellEnd"/>
            <w:r w:rsidRPr="009E2F8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E2F89">
              <w:rPr>
                <w:rFonts w:ascii="Times New Roman" w:hAnsi="Times New Roman" w:cs="Times New Roman"/>
                <w:b/>
              </w:rPr>
              <w:t>конфликта</w:t>
            </w:r>
            <w:proofErr w:type="spellEnd"/>
            <w:r w:rsidRPr="009E2F89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9E2F89">
              <w:rPr>
                <w:rFonts w:ascii="Times New Roman" w:hAnsi="Times New Roman" w:cs="Times New Roman"/>
                <w:b/>
              </w:rPr>
              <w:t>Қақтығыс</w:t>
            </w:r>
            <w:proofErr w:type="spellEnd"/>
            <w:r w:rsidRPr="009E2F8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E2F89">
              <w:rPr>
                <w:rFonts w:ascii="Times New Roman" w:hAnsi="Times New Roman" w:cs="Times New Roman"/>
                <w:b/>
              </w:rPr>
              <w:t>мәні</w:t>
            </w:r>
            <w:proofErr w:type="spellEnd"/>
          </w:p>
        </w:tc>
        <w:tc>
          <w:tcPr>
            <w:tcW w:w="2977" w:type="dxa"/>
          </w:tcPr>
          <w:p w:rsidR="006273A0" w:rsidRPr="009E2F89" w:rsidRDefault="006273A0" w:rsidP="003631B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E2F89">
              <w:rPr>
                <w:rFonts w:ascii="Times New Roman" w:hAnsi="Times New Roman" w:cs="Times New Roman"/>
                <w:b/>
              </w:rPr>
              <w:t>Принятые</w:t>
            </w:r>
            <w:proofErr w:type="spellEnd"/>
            <w:r w:rsidRPr="009E2F8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E2F89">
              <w:rPr>
                <w:rFonts w:ascii="Times New Roman" w:hAnsi="Times New Roman" w:cs="Times New Roman"/>
                <w:b/>
              </w:rPr>
              <w:t>меры</w:t>
            </w:r>
            <w:proofErr w:type="spellEnd"/>
            <w:r w:rsidRPr="009E2F89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9E2F89">
              <w:rPr>
                <w:rFonts w:ascii="Times New Roman" w:hAnsi="Times New Roman" w:cs="Times New Roman"/>
                <w:b/>
              </w:rPr>
              <w:t>Қабылданған</w:t>
            </w:r>
            <w:proofErr w:type="spellEnd"/>
            <w:r w:rsidRPr="009E2F8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E2F89">
              <w:rPr>
                <w:rFonts w:ascii="Times New Roman" w:hAnsi="Times New Roman" w:cs="Times New Roman"/>
                <w:b/>
              </w:rPr>
              <w:t>шаралар</w:t>
            </w:r>
            <w:proofErr w:type="spellEnd"/>
          </w:p>
        </w:tc>
        <w:tc>
          <w:tcPr>
            <w:tcW w:w="1134" w:type="dxa"/>
          </w:tcPr>
          <w:p w:rsidR="006273A0" w:rsidRPr="009E2F89" w:rsidRDefault="006273A0" w:rsidP="003631B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E2F89">
              <w:rPr>
                <w:rFonts w:ascii="Times New Roman" w:hAnsi="Times New Roman" w:cs="Times New Roman"/>
                <w:b/>
              </w:rPr>
              <w:t>Подпись</w:t>
            </w:r>
            <w:proofErr w:type="spellEnd"/>
            <w:r w:rsidR="009E2F89" w:rsidRPr="009E2F89">
              <w:rPr>
                <w:rFonts w:ascii="Times New Roman" w:hAnsi="Times New Roman" w:cs="Times New Roman"/>
                <w:b/>
                <w:lang w:val="ru-RU"/>
              </w:rPr>
              <w:t>/</w:t>
            </w:r>
            <w:r w:rsidR="009E2F89" w:rsidRPr="009E2F89">
              <w:rPr>
                <w:rFonts w:ascii="Times New Roman" w:hAnsi="Times New Roman" w:cs="Times New Roman"/>
                <w:b/>
                <w:lang w:val="kk-KZ"/>
              </w:rPr>
              <w:t>Қолы</w:t>
            </w:r>
          </w:p>
        </w:tc>
      </w:tr>
      <w:tr w:rsidR="006273A0" w:rsidTr="009E2F89">
        <w:tc>
          <w:tcPr>
            <w:tcW w:w="515" w:type="dxa"/>
          </w:tcPr>
          <w:p w:rsidR="006273A0" w:rsidRDefault="006273A0">
            <w:pPr>
              <w:spacing w:after="0" w:line="240" w:lineRule="auto"/>
            </w:pPr>
          </w:p>
        </w:tc>
        <w:tc>
          <w:tcPr>
            <w:tcW w:w="1294" w:type="dxa"/>
          </w:tcPr>
          <w:p w:rsidR="006273A0" w:rsidRDefault="006273A0">
            <w:pPr>
              <w:spacing w:after="0" w:line="240" w:lineRule="auto"/>
            </w:pPr>
          </w:p>
        </w:tc>
        <w:tc>
          <w:tcPr>
            <w:tcW w:w="2268" w:type="dxa"/>
          </w:tcPr>
          <w:p w:rsidR="006273A0" w:rsidRDefault="006273A0">
            <w:pPr>
              <w:spacing w:after="0" w:line="240" w:lineRule="auto"/>
            </w:pPr>
          </w:p>
        </w:tc>
        <w:tc>
          <w:tcPr>
            <w:tcW w:w="2240" w:type="dxa"/>
          </w:tcPr>
          <w:p w:rsidR="006273A0" w:rsidRDefault="006273A0">
            <w:pPr>
              <w:spacing w:after="0" w:line="240" w:lineRule="auto"/>
            </w:pPr>
          </w:p>
        </w:tc>
        <w:tc>
          <w:tcPr>
            <w:tcW w:w="2976" w:type="dxa"/>
          </w:tcPr>
          <w:p w:rsidR="006273A0" w:rsidRDefault="006273A0">
            <w:pPr>
              <w:spacing w:after="0" w:line="240" w:lineRule="auto"/>
            </w:pPr>
          </w:p>
        </w:tc>
        <w:tc>
          <w:tcPr>
            <w:tcW w:w="2977" w:type="dxa"/>
          </w:tcPr>
          <w:p w:rsidR="006273A0" w:rsidRDefault="006273A0">
            <w:pPr>
              <w:spacing w:after="0" w:line="240" w:lineRule="auto"/>
            </w:pPr>
          </w:p>
        </w:tc>
        <w:tc>
          <w:tcPr>
            <w:tcW w:w="1134" w:type="dxa"/>
          </w:tcPr>
          <w:p w:rsidR="006273A0" w:rsidRDefault="006273A0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  <w:tr w:rsidR="00702F2F" w:rsidTr="009E2F89">
        <w:tc>
          <w:tcPr>
            <w:tcW w:w="515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294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68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240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6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2977" w:type="dxa"/>
          </w:tcPr>
          <w:p w:rsidR="00702F2F" w:rsidRDefault="00702F2F">
            <w:pPr>
              <w:spacing w:after="0" w:line="240" w:lineRule="auto"/>
            </w:pPr>
          </w:p>
        </w:tc>
        <w:tc>
          <w:tcPr>
            <w:tcW w:w="1134" w:type="dxa"/>
          </w:tcPr>
          <w:p w:rsidR="00702F2F" w:rsidRDefault="00702F2F">
            <w:pPr>
              <w:spacing w:after="0" w:line="240" w:lineRule="auto"/>
            </w:pPr>
          </w:p>
        </w:tc>
      </w:tr>
    </w:tbl>
    <w:p w:rsidR="00492922" w:rsidRDefault="00492922"/>
    <w:sectPr w:rsidR="00492922" w:rsidSect="002026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851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AAB" w:rsidRDefault="00274AAB">
      <w:pPr>
        <w:spacing w:line="240" w:lineRule="auto"/>
      </w:pPr>
      <w:r>
        <w:separator/>
      </w:r>
    </w:p>
  </w:endnote>
  <w:endnote w:type="continuationSeparator" w:id="0">
    <w:p w:rsidR="00274AAB" w:rsidRDefault="00274A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AD" w:rsidRDefault="00DE2BAD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AD" w:rsidRDefault="00DE2BAD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AD" w:rsidRDefault="00DE2BA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AAB" w:rsidRDefault="00274AAB">
      <w:pPr>
        <w:spacing w:after="0"/>
      </w:pPr>
      <w:r>
        <w:separator/>
      </w:r>
    </w:p>
  </w:footnote>
  <w:footnote w:type="continuationSeparator" w:id="0">
    <w:p w:rsidR="00274AAB" w:rsidRDefault="00274A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AD" w:rsidRDefault="00DE2BA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191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9784"/>
      <w:gridCol w:w="3085"/>
      <w:gridCol w:w="1322"/>
    </w:tblGrid>
    <w:tr w:rsidR="00DE2BAD" w:rsidRPr="006273A0" w:rsidTr="0010587A">
      <w:trPr>
        <w:cantSplit/>
        <w:trHeight w:val="631"/>
        <w:jc w:val="center"/>
      </w:trPr>
      <w:tc>
        <w:tcPr>
          <w:tcW w:w="9784" w:type="dxa"/>
          <w:shd w:val="clear" w:color="auto" w:fill="FFFFFF"/>
          <w:vAlign w:val="center"/>
        </w:tcPr>
        <w:p w:rsidR="00DE2BAD" w:rsidRPr="009E2F89" w:rsidRDefault="00DE2BAD" w:rsidP="0010587A">
          <w:pPr>
            <w:shd w:val="clear" w:color="auto" w:fill="FFFFFF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proofErr w:type="spellStart"/>
          <w:r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>М</w:t>
          </w:r>
          <w:r w:rsidRPr="009E2F8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>ү</w:t>
          </w:r>
          <w:proofErr w:type="gramStart"/>
          <w:r w:rsidRPr="009E2F8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>дделер</w:t>
          </w:r>
          <w:proofErr w:type="spellEnd"/>
          <w:proofErr w:type="gramEnd"/>
          <w:r w:rsidRPr="009E2F8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 xml:space="preserve"> </w:t>
          </w:r>
          <w:proofErr w:type="spellStart"/>
          <w:r w:rsidRPr="009E2F8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>қақтығысы</w:t>
          </w:r>
          <w:proofErr w:type="spellEnd"/>
          <w:r w:rsidRPr="009E2F8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 xml:space="preserve"> журналы </w:t>
          </w:r>
        </w:p>
        <w:p w:rsidR="00DE2BAD" w:rsidRPr="006273A0" w:rsidRDefault="00DE2BAD" w:rsidP="0010587A">
          <w:pPr>
            <w:shd w:val="clear" w:color="auto" w:fill="FFFFFF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 w:rsidRPr="009E2F8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 xml:space="preserve">журнал конфликта интересов </w:t>
          </w:r>
        </w:p>
      </w:tc>
      <w:tc>
        <w:tcPr>
          <w:tcW w:w="3085" w:type="dxa"/>
          <w:shd w:val="clear" w:color="auto" w:fill="FFFFFF"/>
          <w:vAlign w:val="bottom"/>
        </w:tcPr>
        <w:p w:rsidR="00DE2BAD" w:rsidRPr="00DE2BAD" w:rsidRDefault="00DE2BAD" w:rsidP="0010587A">
          <w:pPr>
            <w:shd w:val="clear" w:color="auto" w:fill="FFFFFF"/>
            <w:jc w:val="center"/>
            <w:rPr>
              <w:rFonts w:ascii="Times New Roman" w:eastAsia="Times New Roman" w:hAnsi="Times New Roman" w:cs="Times New Roman"/>
              <w:lang w:val="kk-KZ"/>
            </w:rPr>
          </w:pPr>
          <w:r w:rsidRPr="008E135A">
            <w:rPr>
              <w:rFonts w:ascii="Times New Roman" w:eastAsia="Times New Roman" w:hAnsi="Times New Roman" w:cs="Times New Roman"/>
              <w:color w:val="000000"/>
              <w:lang w:val="kk-KZ"/>
            </w:rPr>
            <w:t>Ф 1-6 АКК – 03 – 2025</w:t>
          </w:r>
        </w:p>
      </w:tc>
      <w:tc>
        <w:tcPr>
          <w:tcW w:w="1322" w:type="dxa"/>
          <w:shd w:val="clear" w:color="auto" w:fill="FFFFFF"/>
          <w:vAlign w:val="center"/>
        </w:tcPr>
        <w:p w:rsidR="00DE2BAD" w:rsidRPr="006273A0" w:rsidRDefault="00DE2BAD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bookmarkStart w:id="0" w:name="_GoBack"/>
          <w:r>
            <w:rPr>
              <w:noProof/>
            </w:rPr>
            <w:drawing>
              <wp:inline distT="0" distB="0" distL="0" distR="0" wp14:anchorId="36A39B36" wp14:editId="3D8647CD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:rsidR="00DE2BAD" w:rsidRDefault="00DE2BA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AD" w:rsidRDefault="00DE2BA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7068"/>
    <w:rsid w:val="00034616"/>
    <w:rsid w:val="0006063C"/>
    <w:rsid w:val="00134FDD"/>
    <w:rsid w:val="0015074B"/>
    <w:rsid w:val="00202661"/>
    <w:rsid w:val="00274AAB"/>
    <w:rsid w:val="0029639D"/>
    <w:rsid w:val="00326F90"/>
    <w:rsid w:val="003631BC"/>
    <w:rsid w:val="004156F9"/>
    <w:rsid w:val="00470476"/>
    <w:rsid w:val="00492922"/>
    <w:rsid w:val="006273A0"/>
    <w:rsid w:val="00702F2F"/>
    <w:rsid w:val="009E2F89"/>
    <w:rsid w:val="00A01011"/>
    <w:rsid w:val="00AA1D8D"/>
    <w:rsid w:val="00AA33FF"/>
    <w:rsid w:val="00B47730"/>
    <w:rsid w:val="00B70A1A"/>
    <w:rsid w:val="00C62B86"/>
    <w:rsid w:val="00CB0664"/>
    <w:rsid w:val="00DE2BAD"/>
    <w:rsid w:val="00E769AA"/>
    <w:rsid w:val="00F92AF3"/>
    <w:rsid w:val="00FC693F"/>
    <w:rsid w:val="02E4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 w:qFormat="1"/>
    <w:lsdException w:name="Medium Shading 2" w:uiPriority="64" w:unhideWhenUsed="0" w:qFormat="1"/>
    <w:lsdException w:name="Medium List 1" w:uiPriority="65" w:unhideWhenUsed="0" w:qFormat="1"/>
    <w:lsdException w:name="Medium List 2" w:uiPriority="66" w:unhideWhenUsed="0"/>
    <w:lsdException w:name="Medium Grid 1" w:uiPriority="67" w:unhideWhenUsed="0"/>
    <w:lsdException w:name="Medium Grid 2" w:uiPriority="68" w:unhideWhenUsed="0" w:qFormat="1"/>
    <w:lsdException w:name="Medium Grid 3" w:uiPriority="69" w:unhideWhenUsed="0"/>
    <w:lsdException w:name="Dark List" w:uiPriority="70" w:unhideWhenUsed="0" w:qFormat="1"/>
    <w:lsdException w:name="Colorful Shading" w:uiPriority="71" w:unhideWhenUsed="0" w:qFormat="1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 w:qFormat="1"/>
    <w:lsdException w:name="Medium Shading 2 Accent 1" w:uiPriority="64" w:unhideWhenUsed="0" w:qFormat="1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 w:qFormat="1"/>
    <w:lsdException w:name="Dark List Accent 1" w:uiPriority="70" w:unhideWhenUsed="0"/>
    <w:lsdException w:name="Colorful Shading Accent 1" w:uiPriority="71" w:unhideWhenUsed="0" w:qFormat="1"/>
    <w:lsdException w:name="Colorful List Accent 1" w:uiPriority="72" w:unhideWhenUsed="0"/>
    <w:lsdException w:name="Colorful Grid Accent 1" w:uiPriority="73" w:unhideWhenUsed="0" w:qFormat="1"/>
    <w:lsdException w:name="Light Shading Accent 2" w:uiPriority="60" w:unhideWhenUsed="0" w:qFormat="1"/>
    <w:lsdException w:name="Light List Accent 2" w:uiPriority="61" w:unhideWhenUsed="0" w:qFormat="1"/>
    <w:lsdException w:name="Light Grid Accent 2" w:uiPriority="62" w:unhideWhenUsed="0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/>
    <w:lsdException w:name="Colorful Grid Accent 2" w:uiPriority="73" w:unhideWhenUsed="0" w:qFormat="1"/>
    <w:lsdException w:name="Light Shading Accent 3" w:uiPriority="60" w:unhideWhenUsed="0"/>
    <w:lsdException w:name="Light List Accent 3" w:uiPriority="61" w:unhideWhenUsed="0"/>
    <w:lsdException w:name="Light Grid Accent 3" w:uiPriority="62" w:unhideWhenUsed="0" w:qFormat="1"/>
    <w:lsdException w:name="Medium Shading 1 Accent 3" w:uiPriority="63" w:unhideWhenUsed="0"/>
    <w:lsdException w:name="Medium Shading 2 Accent 3" w:uiPriority="64" w:unhideWhenUsed="0" w:qFormat="1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 w:qFormat="1"/>
    <w:lsdException w:name="Colorful List Accent 3" w:uiPriority="72" w:unhideWhenUsed="0"/>
    <w:lsdException w:name="Colorful Grid Accent 3" w:uiPriority="73" w:unhideWhenUsed="0" w:qFormat="1"/>
    <w:lsdException w:name="Light Shading Accent 4" w:uiPriority="60" w:unhideWhenUsed="0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 w:qFormat="1"/>
    <w:lsdException w:name="Medium Shading 2 Accent 4" w:uiPriority="64" w:unhideWhenUsed="0" w:qFormat="1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/>
    <w:lsdException w:name="Dark List Accent 4" w:uiPriority="70" w:unhideWhenUsed="0" w:qFormat="1"/>
    <w:lsdException w:name="Colorful Shading Accent 4" w:uiPriority="71" w:unhideWhenUsed="0" w:qFormat="1"/>
    <w:lsdException w:name="Colorful List Accent 4" w:uiPriority="72" w:unhideWhenUsed="0" w:qFormat="1"/>
    <w:lsdException w:name="Colorful Grid Accent 4" w:uiPriority="73" w:unhideWhenUsed="0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 w:qFormat="1"/>
    <w:lsdException w:name="Medium Shading 2 Accent 5" w:uiPriority="64" w:unhideWhenUsed="0" w:qFormat="1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 w:qFormat="1"/>
    <w:lsdException w:name="Dark List Accent 5" w:uiPriority="70" w:unhideWhenUsed="0" w:qFormat="1"/>
    <w:lsdException w:name="Colorful Shading Accent 5" w:uiPriority="71" w:unhideWhenUsed="0"/>
    <w:lsdException w:name="Colorful List Accent 5" w:uiPriority="72" w:unhideWhenUsed="0" w:qFormat="1"/>
    <w:lsdException w:name="Colorful Grid Accent 5" w:uiPriority="73" w:unhideWhenUsed="0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 w:qFormat="1"/>
    <w:lsdException w:name="Medium Grid 2 Accent 6" w:uiPriority="68" w:unhideWhenUsed="0"/>
    <w:lsdException w:name="Medium Grid 3 Accent 6" w:uiPriority="69" w:unhideWhenUsed="0"/>
    <w:lsdException w:name="Dark List Accent 6" w:uiPriority="70" w:unhideWhenUsed="0" w:qFormat="1"/>
    <w:lsdException w:name="Colorful Shading Accent 6" w:uiPriority="71" w:unhideWhenUsed="0" w:qFormat="1"/>
    <w:lsdException w:name="Colorful List Accent 6" w:uiPriority="72" w:unhideWhenUsed="0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qFormat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qFormat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  <w:qFormat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</w:style>
  <w:style w:type="character" w:customStyle="1" w:styleId="24">
    <w:name w:val="Основной текст 2 Знак"/>
    <w:basedOn w:val="a2"/>
    <w:link w:val="23"/>
    <w:uiPriority w:val="99"/>
    <w:qFormat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E7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E769A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 w:qFormat="1"/>
    <w:lsdException w:name="Medium Shading 2" w:uiPriority="64" w:unhideWhenUsed="0" w:qFormat="1"/>
    <w:lsdException w:name="Medium List 1" w:uiPriority="65" w:unhideWhenUsed="0" w:qFormat="1"/>
    <w:lsdException w:name="Medium List 2" w:uiPriority="66" w:unhideWhenUsed="0"/>
    <w:lsdException w:name="Medium Grid 1" w:uiPriority="67" w:unhideWhenUsed="0"/>
    <w:lsdException w:name="Medium Grid 2" w:uiPriority="68" w:unhideWhenUsed="0" w:qFormat="1"/>
    <w:lsdException w:name="Medium Grid 3" w:uiPriority="69" w:unhideWhenUsed="0"/>
    <w:lsdException w:name="Dark List" w:uiPriority="70" w:unhideWhenUsed="0" w:qFormat="1"/>
    <w:lsdException w:name="Colorful Shading" w:uiPriority="71" w:unhideWhenUsed="0" w:qFormat="1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 w:qFormat="1"/>
    <w:lsdException w:name="Medium Shading 2 Accent 1" w:uiPriority="64" w:unhideWhenUsed="0" w:qFormat="1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 w:qFormat="1"/>
    <w:lsdException w:name="Dark List Accent 1" w:uiPriority="70" w:unhideWhenUsed="0"/>
    <w:lsdException w:name="Colorful Shading Accent 1" w:uiPriority="71" w:unhideWhenUsed="0" w:qFormat="1"/>
    <w:lsdException w:name="Colorful List Accent 1" w:uiPriority="72" w:unhideWhenUsed="0"/>
    <w:lsdException w:name="Colorful Grid Accent 1" w:uiPriority="73" w:unhideWhenUsed="0" w:qFormat="1"/>
    <w:lsdException w:name="Light Shading Accent 2" w:uiPriority="60" w:unhideWhenUsed="0" w:qFormat="1"/>
    <w:lsdException w:name="Light List Accent 2" w:uiPriority="61" w:unhideWhenUsed="0" w:qFormat="1"/>
    <w:lsdException w:name="Light Grid Accent 2" w:uiPriority="62" w:unhideWhenUsed="0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/>
    <w:lsdException w:name="Colorful Grid Accent 2" w:uiPriority="73" w:unhideWhenUsed="0" w:qFormat="1"/>
    <w:lsdException w:name="Light Shading Accent 3" w:uiPriority="60" w:unhideWhenUsed="0"/>
    <w:lsdException w:name="Light List Accent 3" w:uiPriority="61" w:unhideWhenUsed="0"/>
    <w:lsdException w:name="Light Grid Accent 3" w:uiPriority="62" w:unhideWhenUsed="0" w:qFormat="1"/>
    <w:lsdException w:name="Medium Shading 1 Accent 3" w:uiPriority="63" w:unhideWhenUsed="0"/>
    <w:lsdException w:name="Medium Shading 2 Accent 3" w:uiPriority="64" w:unhideWhenUsed="0" w:qFormat="1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 w:qFormat="1"/>
    <w:lsdException w:name="Colorful List Accent 3" w:uiPriority="72" w:unhideWhenUsed="0"/>
    <w:lsdException w:name="Colorful Grid Accent 3" w:uiPriority="73" w:unhideWhenUsed="0" w:qFormat="1"/>
    <w:lsdException w:name="Light Shading Accent 4" w:uiPriority="60" w:unhideWhenUsed="0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 w:qFormat="1"/>
    <w:lsdException w:name="Medium Shading 2 Accent 4" w:uiPriority="64" w:unhideWhenUsed="0" w:qFormat="1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/>
    <w:lsdException w:name="Dark List Accent 4" w:uiPriority="70" w:unhideWhenUsed="0" w:qFormat="1"/>
    <w:lsdException w:name="Colorful Shading Accent 4" w:uiPriority="71" w:unhideWhenUsed="0" w:qFormat="1"/>
    <w:lsdException w:name="Colorful List Accent 4" w:uiPriority="72" w:unhideWhenUsed="0" w:qFormat="1"/>
    <w:lsdException w:name="Colorful Grid Accent 4" w:uiPriority="73" w:unhideWhenUsed="0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 w:qFormat="1"/>
    <w:lsdException w:name="Medium Shading 2 Accent 5" w:uiPriority="64" w:unhideWhenUsed="0" w:qFormat="1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 w:qFormat="1"/>
    <w:lsdException w:name="Dark List Accent 5" w:uiPriority="70" w:unhideWhenUsed="0" w:qFormat="1"/>
    <w:lsdException w:name="Colorful Shading Accent 5" w:uiPriority="71" w:unhideWhenUsed="0"/>
    <w:lsdException w:name="Colorful List Accent 5" w:uiPriority="72" w:unhideWhenUsed="0" w:qFormat="1"/>
    <w:lsdException w:name="Colorful Grid Accent 5" w:uiPriority="73" w:unhideWhenUsed="0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 w:qFormat="1"/>
    <w:lsdException w:name="Medium Grid 2 Accent 6" w:uiPriority="68" w:unhideWhenUsed="0"/>
    <w:lsdException w:name="Medium Grid 3 Accent 6" w:uiPriority="69" w:unhideWhenUsed="0"/>
    <w:lsdException w:name="Dark List Accent 6" w:uiPriority="70" w:unhideWhenUsed="0" w:qFormat="1"/>
    <w:lsdException w:name="Colorful Shading Accent 6" w:uiPriority="71" w:unhideWhenUsed="0" w:qFormat="1"/>
    <w:lsdException w:name="Colorful List Accent 6" w:uiPriority="72" w:unhideWhenUsed="0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qFormat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qFormat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  <w:qFormat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</w:style>
  <w:style w:type="character" w:customStyle="1" w:styleId="24">
    <w:name w:val="Основной текст 2 Знак"/>
    <w:basedOn w:val="a2"/>
    <w:link w:val="23"/>
    <w:uiPriority w:val="99"/>
    <w:qFormat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E7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E769A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11143D-BF05-48EA-89EB-190348BD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509580</cp:lastModifiedBy>
  <cp:revision>14</cp:revision>
  <dcterms:created xsi:type="dcterms:W3CDTF">2013-12-23T23:15:00Z</dcterms:created>
  <dcterms:modified xsi:type="dcterms:W3CDTF">2025-12-15T05:00:00Z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4B6A8AA7D0BA4AC7AD48AEEC2F598E3C_13</vt:lpwstr>
  </property>
</Properties>
</file>